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A797E" w14:textId="16F99B46" w:rsidR="00156B13" w:rsidRPr="0073433C" w:rsidRDefault="00156B13" w:rsidP="00156B13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2"/>
      <w:r w:rsidRPr="0073433C">
        <w:rPr>
          <w:rFonts w:asciiTheme="minorHAnsi" w:hAnsiTheme="minorHAnsi" w:cstheme="minorHAnsi"/>
          <w:sz w:val="28"/>
        </w:rPr>
        <w:t>Bijlage 04 - Model Combinatieverklaring</w:t>
      </w:r>
      <w:bookmarkEnd w:id="0"/>
    </w:p>
    <w:p w14:paraId="3DD3D028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Inzake de aanbesteding conform de </w:t>
      </w:r>
      <w:r>
        <w:rPr>
          <w:rFonts w:asciiTheme="minorHAnsi" w:hAnsiTheme="minorHAnsi" w:cstheme="minorHAnsi"/>
          <w:sz w:val="20"/>
        </w:rPr>
        <w:t xml:space="preserve">Nationale </w:t>
      </w:r>
      <w:r w:rsidRPr="001E56E5">
        <w:rPr>
          <w:rFonts w:asciiTheme="minorHAnsi" w:hAnsiTheme="minorHAnsi" w:cstheme="minorHAnsi"/>
          <w:sz w:val="20"/>
        </w:rPr>
        <w:t>openbare procedure betreffende het project:</w:t>
      </w:r>
    </w:p>
    <w:p w14:paraId="7311BE87" w14:textId="77777777" w:rsidR="0073433C" w:rsidRDefault="00156B13" w:rsidP="00156B13">
      <w:pPr>
        <w:rPr>
          <w:rFonts w:asciiTheme="minorHAnsi" w:hAnsiTheme="minorHAnsi" w:cstheme="minorHAnsi"/>
          <w:b/>
          <w:sz w:val="24"/>
          <w:szCs w:val="24"/>
        </w:rPr>
      </w:pPr>
      <w:r w:rsidRPr="0073433C">
        <w:rPr>
          <w:rFonts w:asciiTheme="minorHAnsi" w:hAnsiTheme="minorHAnsi" w:cstheme="minorHAnsi"/>
          <w:b/>
          <w:sz w:val="24"/>
          <w:szCs w:val="24"/>
        </w:rPr>
        <w:tab/>
      </w:r>
    </w:p>
    <w:p w14:paraId="01E57244" w14:textId="38676EC8" w:rsidR="00156B13" w:rsidRPr="0073433C" w:rsidRDefault="00156B13" w:rsidP="00156B13">
      <w:pPr>
        <w:rPr>
          <w:rFonts w:asciiTheme="minorHAnsi" w:hAnsiTheme="minorHAnsi" w:cstheme="minorHAnsi"/>
          <w:b/>
          <w:sz w:val="24"/>
          <w:szCs w:val="24"/>
        </w:rPr>
      </w:pPr>
      <w:r w:rsidRPr="00436AF2">
        <w:rPr>
          <w:rFonts w:asciiTheme="minorHAnsi" w:hAnsiTheme="minorHAnsi" w:cstheme="minorHAnsi"/>
          <w:b/>
          <w:sz w:val="24"/>
          <w:szCs w:val="24"/>
        </w:rPr>
        <w:t>“Green Deal Loven - Kanaalzone (opstart en energietransitie)”</w:t>
      </w:r>
    </w:p>
    <w:p w14:paraId="16FCB835" w14:textId="77777777" w:rsidR="0073433C" w:rsidRDefault="0073433C" w:rsidP="00156B13">
      <w:pPr>
        <w:ind w:left="4073" w:firstLine="175"/>
        <w:rPr>
          <w:rFonts w:asciiTheme="minorHAnsi" w:hAnsiTheme="minorHAnsi" w:cstheme="minorHAnsi"/>
          <w:b/>
          <w:sz w:val="22"/>
          <w:szCs w:val="22"/>
        </w:rPr>
      </w:pPr>
    </w:p>
    <w:p w14:paraId="5A5D451C" w14:textId="17D22401" w:rsidR="00156B13" w:rsidRPr="0073433C" w:rsidRDefault="00156B13" w:rsidP="007771B5">
      <w:pPr>
        <w:rPr>
          <w:rFonts w:asciiTheme="minorHAnsi" w:hAnsiTheme="minorHAnsi" w:cstheme="minorHAnsi"/>
          <w:b/>
          <w:sz w:val="22"/>
          <w:szCs w:val="22"/>
        </w:rPr>
      </w:pPr>
      <w:r w:rsidRPr="0073433C">
        <w:rPr>
          <w:rFonts w:asciiTheme="minorHAnsi" w:hAnsiTheme="minorHAnsi" w:cstheme="minorHAnsi"/>
          <w:b/>
          <w:sz w:val="22"/>
          <w:szCs w:val="22"/>
        </w:rPr>
        <w:t>met kenmerk 2022 / 322</w:t>
      </w:r>
      <w:r w:rsidR="007771B5">
        <w:rPr>
          <w:rFonts w:asciiTheme="minorHAnsi" w:hAnsiTheme="minorHAnsi" w:cstheme="minorHAnsi"/>
          <w:b/>
          <w:sz w:val="22"/>
          <w:szCs w:val="22"/>
        </w:rPr>
        <w:t>, projectnummer 93508360</w:t>
      </w:r>
    </w:p>
    <w:p w14:paraId="47313C09" w14:textId="77777777" w:rsidR="00156B13" w:rsidRDefault="00156B13" w:rsidP="00156B13">
      <w:pPr>
        <w:rPr>
          <w:rFonts w:asciiTheme="minorHAnsi" w:hAnsiTheme="minorHAnsi" w:cstheme="minorHAnsi"/>
          <w:sz w:val="20"/>
        </w:rPr>
      </w:pPr>
    </w:p>
    <w:p w14:paraId="46D8EF3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Ondergetekenden, hierna te noemen: de 'Combinanten’, verklaren:</w:t>
      </w:r>
    </w:p>
    <w:p w14:paraId="0B5E4244" w14:textId="77777777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•</w:t>
      </w:r>
      <w:r w:rsidRPr="001E56E5">
        <w:rPr>
          <w:rFonts w:asciiTheme="minorHAnsi" w:hAnsiTheme="minorHAnsi" w:cstheme="minorHAnsi"/>
          <w:sz w:val="20"/>
        </w:rPr>
        <w:tab/>
        <w:t>zich als Combinatie ……………………………………………………………..…(NAAM COMBINATIE), verder genoemd De Combinatie,  te willen aanmelden / inschrijven;</w:t>
      </w:r>
    </w:p>
    <w:p w14:paraId="1899AC2A" w14:textId="783392FB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•</w:t>
      </w:r>
      <w:r w:rsidRPr="001E56E5">
        <w:rPr>
          <w:rFonts w:asciiTheme="minorHAnsi" w:hAnsiTheme="minorHAnsi" w:cstheme="minorHAnsi"/>
          <w:sz w:val="20"/>
        </w:rPr>
        <w:tab/>
        <w:t>zich hoofdelijk verbonden in de zin van artikel 6 lid 2 van Boek 6 van het Burgerlijk Wetboek voor de nakoming van alle verplichtingen die voortvloeien en nog zullen voortvloeien uit de te gunnen tussen gemeente Tilburg en De Combinatie te sluiten overeenkomst.</w:t>
      </w:r>
    </w:p>
    <w:p w14:paraId="5A6E7E54" w14:textId="77777777" w:rsidR="00156B13" w:rsidRPr="001E56E5" w:rsidRDefault="00156B13" w:rsidP="00156B13">
      <w:pPr>
        <w:ind w:left="2552" w:hanging="567"/>
        <w:rPr>
          <w:rFonts w:asciiTheme="minorHAnsi" w:hAnsiTheme="minorHAnsi" w:cstheme="minorHAnsi"/>
          <w:sz w:val="20"/>
        </w:rPr>
      </w:pPr>
    </w:p>
    <w:p w14:paraId="5BF149C2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1:</w:t>
      </w:r>
    </w:p>
    <w:p w14:paraId="52A7913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017B8B02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7B9087E4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2BA308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6BE5D78E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B8B5B4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5C3A3E1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416BC25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5E0BEF07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ADDD4C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7B39C6F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291D8C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714C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C25DEB4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3DD7E4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3341357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7AC01DF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4CD0AF56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2:</w:t>
      </w:r>
    </w:p>
    <w:p w14:paraId="7CE36296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3A4A075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4509196E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92175F8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63B758E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BD9628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2DA627D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A52550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239551D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271DD48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5542D8C3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082A73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56359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9537DD6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30F49C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6C8D4C7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03BC31AA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65CA0552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123B0E55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7EA189CC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  <w:r w:rsidRPr="001E56E5">
        <w:rPr>
          <w:rFonts w:asciiTheme="minorHAnsi" w:hAnsiTheme="minorHAnsi" w:cstheme="minorHAnsi"/>
          <w:b/>
          <w:sz w:val="20"/>
        </w:rPr>
        <w:t>COMBINANT 3:</w:t>
      </w:r>
    </w:p>
    <w:p w14:paraId="16305CC9" w14:textId="77777777" w:rsidR="00156B13" w:rsidRPr="001E56E5" w:rsidRDefault="00156B13" w:rsidP="00156B13">
      <w:pPr>
        <w:rPr>
          <w:rFonts w:asciiTheme="minorHAnsi" w:hAnsiTheme="minorHAnsi" w:cstheme="minorHAnsi"/>
          <w:b/>
          <w:sz w:val="20"/>
        </w:rPr>
      </w:pPr>
    </w:p>
    <w:p w14:paraId="5864404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……………………………………………………………………………………………………….… (NAAM ONDERNEMING)</w:t>
      </w:r>
    </w:p>
    <w:p w14:paraId="19035CB5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1084EF7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..…………………………………………………………………  (ADRES EN PLAATS VAN STATUTAIRE VESTIGING)</w:t>
      </w:r>
    </w:p>
    <w:p w14:paraId="26CA30F3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35C49E3D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.………………………………………………………………….. (NAAM RECHTSGELDIGE VERTEGENWOORDIGER)</w:t>
      </w:r>
    </w:p>
    <w:p w14:paraId="52F75A55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651565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….…………………………………………………………………………………..……………………….. (PLAATS EN DATUM)</w:t>
      </w:r>
    </w:p>
    <w:p w14:paraId="296AB4F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7DADC57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Deze Combinant zal de volgende werkzaamheden uitvoeren: </w:t>
      </w:r>
    </w:p>
    <w:p w14:paraId="0E7C6C1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64BD23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CCB810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9BE121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5BC97CE9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>…………………..……………………………………………………………………………………………….. (HANDTEKENING)</w:t>
      </w:r>
    </w:p>
    <w:p w14:paraId="5BC9CE16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67F3FADB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15EB8DBC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</w:p>
    <w:p w14:paraId="08A9278A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Als gevolmachtigde van De Combinatie zal optreden (aanvinken wat van toepassing is): </w:t>
      </w:r>
    </w:p>
    <w:p w14:paraId="5C5E7C1F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1 </w:t>
      </w:r>
    </w:p>
    <w:p w14:paraId="2FCCAACC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2 </w:t>
      </w:r>
    </w:p>
    <w:p w14:paraId="59C11F69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Pr="001E56E5">
        <w:rPr>
          <w:rFonts w:asciiTheme="minorHAnsi" w:hAnsiTheme="minorHAnsi" w:cstheme="minorHAnsi"/>
          <w:sz w:val="20"/>
          <w:lang w:val="en-US"/>
        </w:rPr>
        <w:tab/>
        <w:t>Combinant 3</w:t>
      </w:r>
    </w:p>
    <w:p w14:paraId="60DEEE09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635EC8E0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464D3202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1A846181" w14:textId="77777777" w:rsidR="00156B13" w:rsidRPr="001E56E5" w:rsidRDefault="00156B13" w:rsidP="00156B13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Als penvoerder van De Combinatie zal optreden (aanvinken wat van toepassing is): </w:t>
      </w:r>
    </w:p>
    <w:p w14:paraId="639D3F1E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1 </w:t>
      </w:r>
    </w:p>
    <w:p w14:paraId="228B5703" w14:textId="77777777" w:rsidR="00156B13" w:rsidRPr="001E56E5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Pr="001E56E5">
        <w:rPr>
          <w:rFonts w:asciiTheme="minorHAnsi" w:hAnsiTheme="minorHAnsi" w:cstheme="minorHAnsi"/>
          <w:sz w:val="20"/>
          <w:lang w:val="en-US"/>
        </w:rPr>
        <w:tab/>
        <w:t xml:space="preserve">Combinant 2 </w:t>
      </w:r>
    </w:p>
    <w:p w14:paraId="5695E442" w14:textId="77777777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  <w:r w:rsidRPr="001E56E5">
        <w:rPr>
          <w:rFonts w:asciiTheme="minorHAnsi" w:hAnsiTheme="minorHAnsi" w:cstheme="minorHAnsi"/>
          <w:sz w:val="20"/>
          <w:lang w:val="en-US"/>
        </w:rPr>
        <w:t>O</w:t>
      </w:r>
      <w:r w:rsidRPr="001E56E5">
        <w:rPr>
          <w:rFonts w:asciiTheme="minorHAnsi" w:hAnsiTheme="minorHAnsi" w:cstheme="minorHAnsi"/>
          <w:sz w:val="20"/>
          <w:lang w:val="en-US"/>
        </w:rPr>
        <w:tab/>
        <w:t>Combinant 3</w:t>
      </w:r>
    </w:p>
    <w:p w14:paraId="4F628D78" w14:textId="77777777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12DA181A" w14:textId="77777777" w:rsidR="00156B13" w:rsidRDefault="00156B13" w:rsidP="00156B13">
      <w:pPr>
        <w:rPr>
          <w:rFonts w:asciiTheme="minorHAnsi" w:hAnsiTheme="minorHAnsi" w:cstheme="minorHAnsi"/>
          <w:sz w:val="20"/>
          <w:lang w:val="en-US"/>
        </w:rPr>
      </w:pPr>
    </w:p>
    <w:p w14:paraId="3DE24384" w14:textId="77777777" w:rsidR="00F91A8A" w:rsidRPr="00156B13" w:rsidRDefault="00F91A8A" w:rsidP="00BA1B56">
      <w:pPr>
        <w:rPr>
          <w:lang w:val="en-US"/>
        </w:rPr>
      </w:pPr>
    </w:p>
    <w:sectPr w:rsidR="00F91A8A" w:rsidRPr="00156B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0CCAF" w14:textId="77777777" w:rsidR="00156B13" w:rsidRDefault="00156B13" w:rsidP="00F91A8A">
      <w:pPr>
        <w:spacing w:line="240" w:lineRule="auto"/>
      </w:pPr>
      <w:r>
        <w:separator/>
      </w:r>
    </w:p>
  </w:endnote>
  <w:endnote w:type="continuationSeparator" w:id="0">
    <w:p w14:paraId="2F16975D" w14:textId="77777777" w:rsidR="00156B13" w:rsidRDefault="00156B13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FAC7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34AD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49DA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FA4B" w14:textId="77777777" w:rsidR="00156B13" w:rsidRDefault="00156B13" w:rsidP="00F91A8A">
      <w:pPr>
        <w:spacing w:line="240" w:lineRule="auto"/>
      </w:pPr>
      <w:r>
        <w:separator/>
      </w:r>
    </w:p>
  </w:footnote>
  <w:footnote w:type="continuationSeparator" w:id="0">
    <w:p w14:paraId="379F0913" w14:textId="77777777" w:rsidR="00156B13" w:rsidRDefault="00156B13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BAF5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A825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FAF7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13"/>
    <w:rsid w:val="000E27D1"/>
    <w:rsid w:val="001413FF"/>
    <w:rsid w:val="00156B13"/>
    <w:rsid w:val="00183BFF"/>
    <w:rsid w:val="00186254"/>
    <w:rsid w:val="00436AF2"/>
    <w:rsid w:val="005355A5"/>
    <w:rsid w:val="0063599E"/>
    <w:rsid w:val="0073433C"/>
    <w:rsid w:val="00747D8B"/>
    <w:rsid w:val="007771B5"/>
    <w:rsid w:val="007D034A"/>
    <w:rsid w:val="00A9425F"/>
    <w:rsid w:val="00BA1B56"/>
    <w:rsid w:val="00C4694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5A29"/>
  <w15:chartTrackingRefBased/>
  <w15:docId w15:val="{44D807CE-776D-4E0E-9433-AF77A1675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6B13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156B13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156B13"/>
    <w:rPr>
      <w:rFonts w:ascii="Lucida Til Sans VL" w:eastAsia="Times New Roman" w:hAnsi="Lucida Til Sans VL" w:cs="Times New Roman"/>
      <w:b/>
      <w:bCs/>
      <w:spacing w:val="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4</cp:revision>
  <dcterms:created xsi:type="dcterms:W3CDTF">2022-03-28T09:14:00Z</dcterms:created>
  <dcterms:modified xsi:type="dcterms:W3CDTF">2022-04-12T10:37:00Z</dcterms:modified>
</cp:coreProperties>
</file>